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9451127" name="c7f3e180-1179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011851" name="c7f3e180-1179-11f1-bab4-c3490887b66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/ klein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2785839" name="dc0adb10-1179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571199" name="dc0adb10-1179-11f1-bab4-c3490887b66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/ gross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2625862" name="fc083f70-1179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6273599" name="fc083f70-1179-11f1-bab4-c3490887b66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/ gross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1026409" name="0c7f07d0-117a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124040" name="0c7f07d0-117a-11f1-bab4-c3490887b66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1750437" name="1e1a04e0-117a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8609556" name="1e1a04e0-117a-11f1-bab4-c3490887b66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Waschküche / 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283083" name="7a84f720-117b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0342741" name="7a84f720-117b-11f1-bab4-c3490887b66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